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 und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66004812" name="01a0234c-9404-724d-b774-e00ba9dd84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2018750" name="01a0234c-9404-724d-b774-e00ba9dd846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Wassertankraum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65856060" name="01a0234d-cb80-74b2-9448-fe74f8a6f3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5587216" name="01a0234d-cb80-74b2-9448-fe74f8a6f36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1789566" name="01a0234e-edbc-76d1-b9b6-51c5bfbdf8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1638994" name="01a0234e-edbc-76d1-b9b6-51c5bfbdf8e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22885259" name="01a02350-330e-76cf-8952-784234bd27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9978654" name="01a02350-330e-76cf-8952-784234bd272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78441334" name="01a02351-b248-7c30-86fd-4ef838599b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7114146" name="01a02351-b248-7c30-86fd-4ef838599b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36581140" name="01a02353-526c-7ae9-92d0-6b3768d942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4385889" name="01a02353-526c-7ae9-92d0-6b3768d9424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21448521" name="01a02357-5d99-74fa-91e6-72e845e9f2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5971911" name="01a02357-5d99-74fa-91e6-72e845e9f2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Flügel</w:t>
            </w:r>
          </w:p>
        </w:tc>
        <w:tc>
          <w:p>
            <w:pPr>
              <w:spacing w:before="0" w:after="0" w:line="240" w:lineRule="auto"/>
            </w:pPr>
            <w:r>
              <w:t>Fensterkit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09106858" name="01a02358-2957-71dd-9be0-19ba6bf66f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91541" name="01a02358-2957-71dd-9be0-19ba6bf66f2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Brandschutz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7646281" name="01a0237d-9ef5-78de-9b34-bd996526b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2668116" name="01a0237d-9ef5-78de-9b34-bd996526b0e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Ölofen</w:t>
            </w:r>
          </w:p>
        </w:tc>
        <w:tc>
          <w:p>
            <w:pPr>
              <w:spacing w:before="0" w:after="0" w:line="240" w:lineRule="auto"/>
            </w:pPr>
            <w:r>
              <w:t>Schnüre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73749912" name="01a0237e-dd5a-71e0-b21d-e408acd7c0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781504" name="01a0237e-dd5a-71e0-b21d-e408acd7c04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Estrichtür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60337280" name="01a02359-7c4c-7d95-89c7-c449196666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6422113" name="01a02359-7c4c-7d95-89c7-c449196666e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546654" name="01a02387-7d19-7d92-a663-e1fdb35b9f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0218700" name="01a02387-7d19-7d92-a663-e1fdb35b9f1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